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Аналитическая токсикология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22:43 МСК · База обновлена: 27.08.2026, 22:41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ПОКАЗАТЕЛЬ PO2ОТРАЖАЕТ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связанный с гемоглобином кислород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общее содержание кислорода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степень насыщения гемоглобина кислородом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парциальное давление кислорода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парциальное давление кислорода в крови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КОНТРОЛЬ КАЧЕСТВА ПРАВИЛЬНОСТИ ИЗМЕРЕНИЙ ПОКАЗАТЕЛЯ ПРОВОДИТСЯ С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СЫВОРОТКАМИ С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СОДЕРЖАНИЕМ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сливными; известным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промышленными; известным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промышленными; неисследованным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пациентов; неисследованным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промышленными; известным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ОБЩАЯ ЖЕЛЕЗОСВЯЗЫВАЮЩАЯ СПОСОБНОСТЬ СЫВОРОТКИ ЯВЛЯЕТСЯ ПОКАЗАТЕЛЕМ СОДЕРЖАНИЯ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трансферрина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ферритина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гемосидерина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трансферрина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УВЕЛИЧЕНИЕ HBA2 ИМЕЕТ МЕСТО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ß-талассемии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энзимопатии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серповидноклеточной 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наследственном микросфероцитозе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ß-талассемии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МЕТГЕМОГЛОБИН НЕ МОЖЕТ СВЯЗАТЬ КИСЛОРОД, ТАК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метгемоглобин состоит из четырех γ-цепей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метгемоглобине произошла замена глутамина β-цепи глобина на валин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 в метгемоглобине содержит железо в форме Fe3+вместо Fe2+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метгемоглобин состоит из четырех β-цепей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гем в метгемоглобине содержит железо в форме Fe3+вместо Fe2+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ОСНОВНОЕ ЗНАЧЕНИЕ КОНТРОЛЬНЫХ КАРТ СОСТОИТ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выявлении ошибки, когда результаты анализов выходят за пределы границ 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оценке чувствительности метода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внутрилабораторном контроле качества аппаратуры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оценке возможности метода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выявлении ошибки, когда результаты анализов выходят за пределы границ контроля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ПОСТРОЕНИЯ КАРТЫ ЛЕВИ-ДЖЕННИНГС НЕОБХОДИМЫ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мода и медиана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среднее арифметическое значение и среднеквадратическое отклонение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коэффициент вариации и количество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среднее арифметическое значение и коэффициент вариации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среднее арифметическое значение и среднеквадратическое отклонение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ДОПУСКАЕМОЕ ДЛЯ ПРИНЯТОЙ ВЕРОЯТНОСТИ 95 % РАСХОЖДЕНИЕ МЕЖДУ ДВУМЯ РЕЗУЛЬТАТАМИ АНАЛИЗА, ПОЛУЧЕННЫМИ В УСЛОВИЯХ ВОСПРОИЗВОДИМОСТИ, НАЗЫВАЮТ ПРЕДЕЛОМ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повторяемости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внутрилабораторной прецизионности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воспроизводимости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воспроизводимости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ПРЕПАРАТ С РАСТВОРОМ ЛЮГОЛЯ ПРЕДНАЗНАЧЕН ДЛЯ ВЫЯВЛЕНИЯ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крахмала и йодофильной флоры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жирных кислот и солей жирных 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нейтрального жира и жирных 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мышечных волокон и перевариваемой клетчатки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крахмала и йодофильной флоры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АКТИВАЦИИ ЭРИТРОПОЭЗА ФРАКЦИЯ НЕЗРЕЛЫХ РЕТИКУЛОЦИТОВ ПОВЫШАЕТСЯ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независимо от общей ретикулоцитарной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несколько дней позже, чем общее число ретикулоцитов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несколько дней раньше, чем общее число ретикулоцитов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одновременно с повышением уровня ретикулоцитов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 несколько дней раньше, чем общее число ретикулоцитов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Аналитическая токсикология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